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1E29DB" w14:textId="7105EC18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820E56" w:rsidRPr="00820E56">
        <w:t>2</w:t>
      </w:r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C758F">
        <w:t>werken</w:t>
      </w:r>
    </w:p>
    <w:p w14:paraId="1AAF189F" w14:textId="77777777" w:rsidR="00735183" w:rsidRPr="00735183" w:rsidRDefault="00735183" w:rsidP="00735183">
      <w:pPr>
        <w:numPr>
          <w:ilvl w:val="1"/>
          <w:numId w:val="0"/>
        </w:numPr>
        <w:ind w:right="2125"/>
        <w:rPr>
          <w:rFonts w:eastAsia="MS Gothic"/>
          <w:b/>
          <w:iCs/>
          <w:sz w:val="22"/>
          <w:szCs w:val="22"/>
        </w:rPr>
      </w:pPr>
      <w:bookmarkStart w:id="11" w:name="ondertitel"/>
      <w:r w:rsidRPr="00735183">
        <w:rPr>
          <w:rFonts w:eastAsia="MS Gothic"/>
          <w:b/>
          <w:iCs/>
          <w:sz w:val="22"/>
          <w:szCs w:val="22"/>
        </w:rPr>
        <w:t>Europees Niet openbare procedure</w:t>
      </w:r>
    </w:p>
    <w:p w14:paraId="4A50538B" w14:textId="47242C9B" w:rsidR="00735183" w:rsidRPr="00735183" w:rsidRDefault="00735183" w:rsidP="00735183">
      <w:pPr>
        <w:numPr>
          <w:ilvl w:val="1"/>
          <w:numId w:val="0"/>
        </w:numPr>
        <w:ind w:right="2125"/>
        <w:rPr>
          <w:rFonts w:eastAsia="MS Gothic"/>
          <w:b/>
          <w:iCs/>
          <w:sz w:val="22"/>
          <w:szCs w:val="22"/>
        </w:rPr>
      </w:pPr>
      <w:r w:rsidRPr="00735183">
        <w:rPr>
          <w:rFonts w:eastAsia="MS Gothic"/>
          <w:b/>
          <w:iCs/>
          <w:sz w:val="22"/>
          <w:szCs w:val="22"/>
        </w:rPr>
        <w:t xml:space="preserve">Contract </w:t>
      </w:r>
      <w:r w:rsidRPr="00735183">
        <w:rPr>
          <w:rFonts w:eastAsia="MS Gothic" w:cs="Tahoma"/>
          <w:b/>
          <w:iCs/>
          <w:sz w:val="22"/>
          <w:szCs w:val="22"/>
        </w:rPr>
        <w:t>AI</w:t>
      </w:r>
      <w:r w:rsidR="00B82CCD">
        <w:rPr>
          <w:rFonts w:eastAsia="MS Gothic" w:cs="Tahoma"/>
          <w:b/>
          <w:iCs/>
          <w:sz w:val="22"/>
          <w:szCs w:val="22"/>
        </w:rPr>
        <w:t xml:space="preserve"> </w:t>
      </w:r>
      <w:r w:rsidRPr="00735183">
        <w:rPr>
          <w:rFonts w:eastAsia="MS Gothic" w:cs="Tahoma"/>
          <w:b/>
          <w:iCs/>
          <w:sz w:val="22"/>
          <w:szCs w:val="22"/>
        </w:rPr>
        <w:t>2020-</w:t>
      </w:r>
      <w:r w:rsidR="00E05732">
        <w:rPr>
          <w:rFonts w:eastAsia="MS Gothic" w:cs="Tahoma"/>
          <w:b/>
          <w:iCs/>
          <w:sz w:val="22"/>
          <w:szCs w:val="22"/>
        </w:rPr>
        <w:t>0</w:t>
      </w:r>
      <w:r w:rsidR="00BB0E72" w:rsidRPr="00BB0E72">
        <w:rPr>
          <w:rFonts w:eastAsia="MS Gothic" w:cs="Tahoma"/>
          <w:b/>
          <w:iCs/>
          <w:sz w:val="22"/>
          <w:szCs w:val="22"/>
        </w:rPr>
        <w:t xml:space="preserve">150 </w:t>
      </w:r>
      <w:r w:rsidRPr="00735183">
        <w:rPr>
          <w:rFonts w:ascii="Tahoma" w:eastAsia="MS Gothic" w:hAnsi="Tahoma" w:cs="Tahoma"/>
          <w:b/>
          <w:iCs/>
          <w:sz w:val="20"/>
          <w:szCs w:val="20"/>
        </w:rPr>
        <w:t xml:space="preserve"> </w:t>
      </w:r>
      <w:r w:rsidRPr="00735183">
        <w:rPr>
          <w:rFonts w:eastAsia="MS Gothic"/>
          <w:b/>
          <w:sz w:val="22"/>
          <w:szCs w:val="22"/>
        </w:rPr>
        <w:t xml:space="preserve"> </w:t>
      </w:r>
      <w:bookmarkEnd w:id="11"/>
      <w:r w:rsidRPr="00735183">
        <w:rPr>
          <w:rFonts w:eastAsia="MS Gothic"/>
          <w:b/>
          <w:iCs/>
          <w:sz w:val="22"/>
          <w:szCs w:val="22"/>
        </w:rPr>
        <w:t xml:space="preserve"> </w:t>
      </w:r>
      <w:bookmarkStart w:id="12" w:name="_Hlk37929497"/>
    </w:p>
    <w:bookmarkEnd w:id="12"/>
    <w:p w14:paraId="09935524" w14:textId="0FB30ACE" w:rsidR="00735183" w:rsidRPr="00735183" w:rsidRDefault="002C758F" w:rsidP="00735183">
      <w:pPr>
        <w:numPr>
          <w:ilvl w:val="1"/>
          <w:numId w:val="0"/>
        </w:numPr>
        <w:ind w:right="1416"/>
        <w:rPr>
          <w:rFonts w:eastAsia="MS Gothic"/>
          <w:b/>
          <w:iCs/>
          <w:sz w:val="22"/>
          <w:szCs w:val="22"/>
        </w:rPr>
      </w:pPr>
      <w:r>
        <w:rPr>
          <w:rFonts w:eastAsia="MS Gothic"/>
          <w:b/>
          <w:i/>
          <w:iCs/>
          <w:sz w:val="22"/>
          <w:szCs w:val="22"/>
        </w:rPr>
        <w:t>Middenmeer Noord</w:t>
      </w:r>
    </w:p>
    <w:p w14:paraId="212E0222" w14:textId="77777777" w:rsidR="00735183" w:rsidRDefault="00735183" w:rsidP="00583EA0"/>
    <w:p w14:paraId="4D387460" w14:textId="020742B1" w:rsidR="00583EA0" w:rsidRDefault="00583EA0" w:rsidP="00583EA0">
      <w:r>
        <w:t>De grijze teksten met toelichting in de gele velden dienen te worden vervangen door invullingen van de gegadigde</w:t>
      </w:r>
      <w:r w:rsidR="007449C1">
        <w:t xml:space="preserve">, alsmede </w:t>
      </w:r>
      <w:r w:rsidR="0081028F">
        <w:t xml:space="preserve">het </w:t>
      </w:r>
      <w:r w:rsidR="007449C1">
        <w:t>aanvinken van de van toepassing zijnde keuzevakken</w:t>
      </w:r>
      <w:r>
        <w:t>.</w:t>
      </w:r>
    </w:p>
    <w:p w14:paraId="09D55B19" w14:textId="77777777" w:rsidR="00583EA0" w:rsidRDefault="00583EA0" w:rsidP="00583EA0"/>
    <w:tbl>
      <w:tblPr>
        <w:tblW w:w="9498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5507"/>
      </w:tblGrid>
      <w:tr w:rsidR="00583EA0" w14:paraId="0E6097F8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87DA" w14:textId="77777777" w:rsidR="00583EA0" w:rsidRDefault="00583EA0"/>
        </w:tc>
        <w:tc>
          <w:tcPr>
            <w:tcW w:w="9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91C3" w14:textId="77777777" w:rsidR="00583EA0" w:rsidRDefault="00583EA0">
            <w:r>
              <w:t>Inschrijver</w:t>
            </w:r>
          </w:p>
        </w:tc>
      </w:tr>
      <w:tr w:rsidR="00583EA0" w14:paraId="2E31EC30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CC6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4871" w14:textId="77777777" w:rsidR="00583EA0" w:rsidRDefault="00583EA0">
            <w:r>
              <w:t>Naam: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43CDE8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5FC86001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ACA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4E61" w14:textId="77777777" w:rsidR="00583EA0" w:rsidRDefault="00583EA0">
            <w:r>
              <w:t>Adres / Postcode vestigingsplaats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192977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0DFAB75A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E8AC" w14:textId="77777777" w:rsidR="00583EA0" w:rsidRDefault="00583EA0"/>
        </w:tc>
        <w:tc>
          <w:tcPr>
            <w:tcW w:w="9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5CDF3" w14:textId="77777777" w:rsidR="00583EA0" w:rsidRDefault="00583EA0">
            <w:r>
              <w:t xml:space="preserve">Referentieproject </w:t>
            </w:r>
          </w:p>
        </w:tc>
      </w:tr>
      <w:tr w:rsidR="00583EA0" w14:paraId="707EFEDA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A38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55D8" w14:textId="77777777" w:rsidR="00583EA0" w:rsidRDefault="00583EA0">
            <w:r>
              <w:t>Nummer referentieproject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9983D9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38F79102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D1D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7E52" w14:textId="77777777" w:rsidR="00583EA0" w:rsidRDefault="00583EA0">
            <w:r>
              <w:t>Referentieproject (naam)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C78FFB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72F5EF36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DF0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FF90" w14:textId="77777777" w:rsidR="00583EA0" w:rsidRDefault="00583EA0">
            <w:r>
              <w:t>Referentie heeft betrekking op:</w:t>
            </w:r>
          </w:p>
          <w:p w14:paraId="5502FFFE" w14:textId="77777777" w:rsidR="00583EA0" w:rsidRDefault="00583EA0">
            <w:r>
              <w:t xml:space="preserve"> </w:t>
            </w:r>
          </w:p>
          <w:p w14:paraId="1D26B699" w14:textId="77777777" w:rsidR="00583EA0" w:rsidRDefault="00583EA0"/>
          <w:p w14:paraId="072D0023" w14:textId="77777777" w:rsidR="00892034" w:rsidRDefault="00892034"/>
          <w:p w14:paraId="74BAA067" w14:textId="77777777" w:rsidR="00892034" w:rsidRDefault="00892034"/>
          <w:p w14:paraId="7A0DEA5A" w14:textId="77777777" w:rsidR="00892034" w:rsidRDefault="00892034"/>
          <w:p w14:paraId="12DC6F9E" w14:textId="77777777" w:rsidR="00892034" w:rsidRDefault="00892034"/>
          <w:p w14:paraId="3D748C7D" w14:textId="77777777" w:rsidR="00892034" w:rsidRDefault="00892034"/>
          <w:p w14:paraId="63A88BA6" w14:textId="77777777" w:rsidR="00892034" w:rsidRDefault="00892034"/>
          <w:p w14:paraId="748ACFC8" w14:textId="77777777" w:rsidR="00892034" w:rsidRDefault="00892034"/>
          <w:p w14:paraId="47B9E50C" w14:textId="77777777" w:rsidR="00892034" w:rsidRDefault="00892034"/>
          <w:p w14:paraId="06FF2678" w14:textId="77777777" w:rsidR="00892034" w:rsidRDefault="00892034"/>
          <w:p w14:paraId="3AFC486D" w14:textId="77777777" w:rsidR="00892034" w:rsidRDefault="00892034"/>
          <w:p w14:paraId="13025475" w14:textId="77777777" w:rsidR="00892034" w:rsidRDefault="00892034"/>
          <w:p w14:paraId="44268214" w14:textId="77777777" w:rsidR="00892034" w:rsidRDefault="00892034"/>
          <w:p w14:paraId="37924C3E" w14:textId="77777777" w:rsidR="00892034" w:rsidRDefault="00892034"/>
          <w:p w14:paraId="1035E6F7" w14:textId="77777777" w:rsidR="00892034" w:rsidRDefault="00892034"/>
          <w:p w14:paraId="6F239474" w14:textId="6F02279C" w:rsidR="00B74C3C" w:rsidRDefault="00B74C3C"/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6C02700" w14:textId="32C027C5" w:rsidR="00E90079" w:rsidRPr="00E90079" w:rsidRDefault="00820E56">
            <w:pPr>
              <w:rPr>
                <w:b/>
                <w:bCs/>
              </w:rPr>
            </w:pPr>
            <w:r w:rsidRPr="00E90079">
              <w:rPr>
                <w:b/>
                <w:bCs/>
              </w:rPr>
              <w:t>Minimum geschiktheidseisen</w:t>
            </w:r>
            <w:r w:rsidR="00E90079" w:rsidRPr="00E90079">
              <w:rPr>
                <w:b/>
                <w:bCs/>
              </w:rPr>
              <w:t xml:space="preserve"> </w:t>
            </w:r>
            <w:r w:rsidR="00B07F00">
              <w:rPr>
                <w:b/>
                <w:bCs/>
              </w:rPr>
              <w:t>(technisch</w:t>
            </w:r>
            <w:r w:rsidR="00F327E3">
              <w:rPr>
                <w:b/>
                <w:bCs/>
              </w:rPr>
              <w:t>e</w:t>
            </w:r>
            <w:r w:rsidR="00B07F00">
              <w:rPr>
                <w:b/>
                <w:bCs/>
              </w:rPr>
              <w:t xml:space="preserve"> bekwaamheid)</w:t>
            </w:r>
          </w:p>
          <w:p w14:paraId="51664135" w14:textId="50851B64" w:rsidR="00820E56" w:rsidRDefault="00E90079">
            <w:r>
              <w:t>(paragraaf 4.2.3 Selectieleidraad)</w:t>
            </w:r>
          </w:p>
          <w:p w14:paraId="43031688" w14:textId="69CCEFE3" w:rsidR="00583EA0" w:rsidRDefault="00583EA0">
            <w:r>
              <w:sym w:font="Wingdings" w:char="F06F"/>
            </w:r>
            <w:r>
              <w:t xml:space="preserve">  Kerncompetentie </w:t>
            </w:r>
            <w:r w:rsidR="002C758F">
              <w:t>1</w:t>
            </w:r>
          </w:p>
          <w:p w14:paraId="68844AED" w14:textId="2305A5A0" w:rsidR="00583EA0" w:rsidRDefault="00583EA0">
            <w:r>
              <w:sym w:font="Wingdings" w:char="F06F"/>
            </w:r>
            <w:r>
              <w:t xml:space="preserve">  Kerncompetentie </w:t>
            </w:r>
            <w:r w:rsidR="002C758F">
              <w:t>2</w:t>
            </w:r>
          </w:p>
          <w:p w14:paraId="363B590A" w14:textId="31F0A2C0" w:rsidR="00583EA0" w:rsidRDefault="00583EA0">
            <w:r>
              <w:sym w:font="Wingdings" w:char="F06F"/>
            </w:r>
            <w:r>
              <w:t xml:space="preserve">  Kerncompetentie </w:t>
            </w:r>
            <w:r w:rsidR="002C758F">
              <w:t>3</w:t>
            </w:r>
          </w:p>
          <w:p w14:paraId="4A4343E8" w14:textId="5C073192" w:rsidR="00820E56" w:rsidRDefault="00820E56" w:rsidP="00820E56">
            <w:r>
              <w:sym w:font="Wingdings" w:char="F06F"/>
            </w:r>
            <w:r>
              <w:t xml:space="preserve">  Kerncompetentie </w:t>
            </w:r>
            <w:r w:rsidR="002C758F">
              <w:t>4</w:t>
            </w:r>
          </w:p>
          <w:p w14:paraId="3FB04399" w14:textId="66A4655A" w:rsidR="00F327E3" w:rsidRDefault="00F327E3" w:rsidP="00F327E3">
            <w:r>
              <w:sym w:font="Wingdings" w:char="F06F"/>
            </w:r>
            <w:r>
              <w:t xml:space="preserve">  Kerncompetentie 5</w:t>
            </w:r>
          </w:p>
          <w:p w14:paraId="1B05919F" w14:textId="77777777" w:rsidR="00F327E3" w:rsidRDefault="00F327E3" w:rsidP="00820E56"/>
          <w:p w14:paraId="11A0B0D4" w14:textId="77777777" w:rsidR="00F327E3" w:rsidRDefault="00F327E3" w:rsidP="00820E56"/>
          <w:p w14:paraId="714B4DDC" w14:textId="2AA329BE" w:rsidR="00820E56" w:rsidRDefault="00820E56" w:rsidP="002C758F"/>
          <w:p w14:paraId="0CD1913D" w14:textId="58BE4668" w:rsidR="00820E56" w:rsidRDefault="00820E56"/>
          <w:p w14:paraId="169FF9CC" w14:textId="6255A301" w:rsidR="00820E56" w:rsidRPr="00E90079" w:rsidRDefault="00820E56">
            <w:pPr>
              <w:rPr>
                <w:b/>
                <w:bCs/>
              </w:rPr>
            </w:pPr>
            <w:r w:rsidRPr="00E90079">
              <w:rPr>
                <w:b/>
                <w:bCs/>
              </w:rPr>
              <w:t>Selectiecriteria</w:t>
            </w:r>
          </w:p>
          <w:p w14:paraId="0A5B4D16" w14:textId="3DDE8A83" w:rsidR="00E90079" w:rsidRDefault="00E90079">
            <w:r>
              <w:t>(paragraaf 5.1 Selectieleidraad)</w:t>
            </w:r>
          </w:p>
          <w:p w14:paraId="1DD3A08A" w14:textId="17190F82" w:rsidR="00583EA0" w:rsidRDefault="00583EA0">
            <w:r>
              <w:sym w:font="Wingdings" w:char="F06F"/>
            </w:r>
            <w:r>
              <w:t xml:space="preserve">  Selectiecriterium </w:t>
            </w:r>
            <w:r w:rsidR="00820E56">
              <w:t>1</w:t>
            </w:r>
            <w:r>
              <w:t xml:space="preserve"> </w:t>
            </w:r>
          </w:p>
          <w:p w14:paraId="4139DE60" w14:textId="77777777" w:rsidR="00583EA0" w:rsidRDefault="00583EA0">
            <w:r>
              <w:sym w:font="Wingdings" w:char="F06F"/>
            </w:r>
            <w:r>
              <w:t xml:space="preserve">  Selectiecriterium </w:t>
            </w:r>
            <w:r w:rsidR="00820E56">
              <w:t>2</w:t>
            </w:r>
          </w:p>
          <w:p w14:paraId="4C141D39" w14:textId="72A2F8DD" w:rsidR="00B86A06" w:rsidRDefault="00B86A06" w:rsidP="00B86A06">
            <w:r>
              <w:sym w:font="Wingdings" w:char="F06F"/>
            </w:r>
            <w:r>
              <w:t xml:space="preserve">  Selectiecriterium 3</w:t>
            </w:r>
          </w:p>
          <w:p w14:paraId="7A4A5887" w14:textId="20776614" w:rsidR="00E90079" w:rsidRDefault="00E90079" w:rsidP="00F115B3"/>
          <w:p w14:paraId="71FD23C1" w14:textId="77777777" w:rsidR="00892034" w:rsidRDefault="00892034"/>
          <w:p w14:paraId="2CA1C98B" w14:textId="241152FC" w:rsidR="00892034" w:rsidRDefault="00892034">
            <w:r>
              <w:t>Zowel minimum geschiktheidseis</w:t>
            </w:r>
            <w:r w:rsidR="00B07F00">
              <w:t xml:space="preserve"> </w:t>
            </w:r>
            <w:r>
              <w:t xml:space="preserve">als selectiecriterium: </w:t>
            </w:r>
          </w:p>
          <w:p w14:paraId="0C02050D" w14:textId="77777777" w:rsidR="00892034" w:rsidRDefault="00892034">
            <w:r>
              <w:sym w:font="Wingdings" w:char="F06F"/>
            </w:r>
            <w:r>
              <w:t xml:space="preserve"> ja    </w:t>
            </w:r>
            <w:r>
              <w:sym w:font="Wingdings" w:char="F06F"/>
            </w:r>
            <w:r>
              <w:t xml:space="preserve"> nee</w:t>
            </w:r>
          </w:p>
          <w:p w14:paraId="4388233B" w14:textId="77777777" w:rsidR="00B74C3C" w:rsidRDefault="00B74C3C"/>
          <w:p w14:paraId="51323D7F" w14:textId="77777777" w:rsidR="00B74C3C" w:rsidRDefault="00B74C3C"/>
          <w:p w14:paraId="5AC281AF" w14:textId="1F93D3C7" w:rsidR="00B74C3C" w:rsidRDefault="00B74C3C"/>
        </w:tc>
      </w:tr>
      <w:tr w:rsidR="00583EA0" w14:paraId="236C7A2B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E63F" w14:textId="77777777" w:rsidR="00583EA0" w:rsidRDefault="00583EA0"/>
        </w:tc>
        <w:tc>
          <w:tcPr>
            <w:tcW w:w="9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F400" w14:textId="77777777" w:rsidR="00583EA0" w:rsidRDefault="00583EA0">
            <w:r>
              <w:t>Naam en adres opdrachtgever:</w:t>
            </w:r>
          </w:p>
        </w:tc>
      </w:tr>
      <w:tr w:rsidR="00583EA0" w14:paraId="3C1F5325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991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D10A" w14:textId="77777777" w:rsidR="00583EA0" w:rsidRDefault="00583EA0">
            <w:r>
              <w:t>Aanbesteder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4354ED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6502F506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8AC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FA6A" w14:textId="77777777" w:rsidR="00583EA0" w:rsidRDefault="00583EA0">
            <w:r>
              <w:t>Contactpersoon bij de opdrachtgever: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5B8939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04DF5A7B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D9F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F27B7" w14:textId="77777777" w:rsidR="00583EA0" w:rsidRDefault="00583EA0">
            <w:r>
              <w:t>Contactgegevens contactpersoon bij de opdrachtgever:</w:t>
            </w:r>
          </w:p>
          <w:p w14:paraId="1CB56495" w14:textId="77777777" w:rsidR="00E05732" w:rsidRDefault="00E05732"/>
          <w:p w14:paraId="3F8DE849" w14:textId="77777777" w:rsidR="00E05732" w:rsidRDefault="00E05732"/>
          <w:p w14:paraId="3CC1ACDB" w14:textId="77777777" w:rsidR="00E05732" w:rsidRDefault="00E05732"/>
          <w:p w14:paraId="467CE36C" w14:textId="42150DDD" w:rsidR="00E05732" w:rsidRDefault="00E05732"/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02D886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2DD63C38" w14:textId="77777777" w:rsidR="00583EA0" w:rsidRDefault="00583EA0">
            <w:pPr>
              <w:rPr>
                <w:highlight w:val="lightGray"/>
              </w:rPr>
            </w:pPr>
          </w:p>
          <w:p w14:paraId="3968E84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  <w:p w14:paraId="245F467C" w14:textId="77777777" w:rsidR="002E7FB5" w:rsidRDefault="002E7FB5">
            <w:pPr>
              <w:rPr>
                <w:highlight w:val="lightGray"/>
              </w:rPr>
            </w:pPr>
          </w:p>
          <w:p w14:paraId="0ED10CA9" w14:textId="08A45BB8" w:rsidR="002E7FB5" w:rsidRDefault="002E7FB5">
            <w:pPr>
              <w:rPr>
                <w:highlight w:val="lightGray"/>
              </w:rPr>
            </w:pPr>
          </w:p>
        </w:tc>
      </w:tr>
      <w:tr w:rsidR="00583EA0" w14:paraId="74324B3E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E52C" w14:textId="77777777" w:rsidR="00583EA0" w:rsidRDefault="00583EA0"/>
        </w:tc>
        <w:tc>
          <w:tcPr>
            <w:tcW w:w="9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A7D35" w14:textId="77777777" w:rsidR="00583EA0" w:rsidRDefault="00583EA0">
            <w:r>
              <w:t>Nadere informatie referentieproject</w:t>
            </w:r>
          </w:p>
        </w:tc>
      </w:tr>
      <w:tr w:rsidR="00583EA0" w14:paraId="163265B0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866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AFC03" w14:textId="3E3118AA" w:rsidR="00583EA0" w:rsidRDefault="00D62931">
            <w:r>
              <w:t xml:space="preserve">Beschrijving </w:t>
            </w:r>
            <w:r w:rsidR="00583EA0">
              <w:t>van het referentie</w:t>
            </w:r>
            <w:r w:rsidR="00D629BE">
              <w:t>project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522E184" w14:textId="612E0EB4" w:rsidR="00583EA0" w:rsidRDefault="00F115B3" w:rsidP="00D62931">
            <w:pPr>
              <w:rPr>
                <w:highlight w:val="lightGray"/>
              </w:rPr>
            </w:pPr>
            <w:r w:rsidRPr="00F115B3">
              <w:rPr>
                <w:highlight w:val="lightGray"/>
              </w:rPr>
              <w:t xml:space="preserve">Benoem hier de informatie die van belang is voor de beoordeling van de eisen die gesteld zijn aan het (project waarop het) referentiewerk betrekking heeft, zoals gesteld in de </w:t>
            </w:r>
            <w:r>
              <w:rPr>
                <w:highlight w:val="lightGray"/>
              </w:rPr>
              <w:t>v</w:t>
            </w:r>
            <w:r w:rsidR="0001106F">
              <w:rPr>
                <w:highlight w:val="lightGray"/>
              </w:rPr>
              <w:t>ijf (5)</w:t>
            </w:r>
            <w:r w:rsidRPr="00F115B3">
              <w:rPr>
                <w:highlight w:val="lightGray"/>
              </w:rPr>
              <w:t xml:space="preserve"> kerncompetenties in paragraaf 4.2.3.</w:t>
            </w:r>
          </w:p>
        </w:tc>
      </w:tr>
      <w:tr w:rsidR="00D62931" w14:paraId="36DF6CBC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3B8E" w14:textId="77777777" w:rsidR="00D62931" w:rsidRDefault="00D62931" w:rsidP="00D62931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6D49" w14:textId="54B5DA72" w:rsidR="00D62931" w:rsidRDefault="00D62931" w:rsidP="00D62931">
            <w:r>
              <w:t>Locatie van het referentieproject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F8A21DA" w14:textId="77777777" w:rsidR="00D62931" w:rsidRDefault="00D62931" w:rsidP="00D62931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51418B40" w14:textId="281E7D84" w:rsidR="00D62931" w:rsidRDefault="00D62931" w:rsidP="00D62931">
            <w:pPr>
              <w:rPr>
                <w:highlight w:val="lightGray"/>
              </w:rPr>
            </w:pPr>
            <w:r w:rsidRPr="00F115B3">
              <w:rPr>
                <w:highlight w:val="lightGray"/>
              </w:rPr>
              <w:t xml:space="preserve">Benoem hier de informatie die van belang is voor de beoordeling van de eisen die gesteld zijn aan het (project waarop het) referentiewerk betrekking heeft, zoals gesteld in de </w:t>
            </w:r>
            <w:r w:rsidR="0001106F" w:rsidRPr="0001106F">
              <w:rPr>
                <w:highlight w:val="lightGray"/>
              </w:rPr>
              <w:t xml:space="preserve">vijf (5) </w:t>
            </w:r>
            <w:r w:rsidRPr="00F115B3">
              <w:rPr>
                <w:highlight w:val="lightGray"/>
              </w:rPr>
              <w:t xml:space="preserve"> kerncompetenties in paragraaf 4.2.3.</w:t>
            </w:r>
          </w:p>
          <w:p w14:paraId="7A4B53EC" w14:textId="5A87F508" w:rsidR="00D62931" w:rsidRDefault="00D62931" w:rsidP="00D62931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D62931" w14:paraId="35F0A502" w14:textId="77777777" w:rsidTr="0056535E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DB5A" w14:textId="77777777" w:rsidR="00D62931" w:rsidRDefault="00D62931" w:rsidP="00D62931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79F99E" w14:textId="622FB576" w:rsidR="00D62931" w:rsidRDefault="00D62931" w:rsidP="00D62931">
            <w:r>
              <w:t>Omschrijving van de uitgevoerde werkzaamheden, taken en/of verantwoordelijkheden dat binnen het referentieproject is verricht door de gegadigde.</w:t>
            </w:r>
          </w:p>
        </w:tc>
        <w:tc>
          <w:tcPr>
            <w:tcW w:w="550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</w:tcPr>
          <w:p w14:paraId="451B7164" w14:textId="306A3E38" w:rsidR="00D62931" w:rsidRDefault="00D62931" w:rsidP="00D62931">
            <w:pPr>
              <w:rPr>
                <w:highlight w:val="lightGray"/>
              </w:rPr>
            </w:pPr>
            <w:r w:rsidRPr="00F115B3">
              <w:rPr>
                <w:highlight w:val="lightGray"/>
              </w:rPr>
              <w:t>Benoem hier de informatie</w:t>
            </w:r>
            <w:r w:rsidR="00B86A06">
              <w:rPr>
                <w:highlight w:val="lightGray"/>
              </w:rPr>
              <w:t>, inclusief vermelding van  uitgevoerde scope-onderdelen c.q. disciplines, werkzaamheden e.d.</w:t>
            </w:r>
            <w:r w:rsidRPr="00F115B3">
              <w:rPr>
                <w:highlight w:val="lightGray"/>
              </w:rPr>
              <w:t xml:space="preserve"> die van belang is voor de beoordeling van de eisen die gesteld zijn aan het (project waarop het) referentiewerk betrekking heeft, zoals gesteld in de </w:t>
            </w:r>
            <w:r w:rsidR="00B86A06">
              <w:rPr>
                <w:highlight w:val="lightGray"/>
              </w:rPr>
              <w:t>vijf (5)</w:t>
            </w:r>
            <w:r w:rsidRPr="00F115B3">
              <w:rPr>
                <w:highlight w:val="lightGray"/>
              </w:rPr>
              <w:t xml:space="preserve"> kerncompetenties in paragraaf 4.2.3.</w:t>
            </w:r>
          </w:p>
          <w:p w14:paraId="6C69E7DB" w14:textId="5824269F" w:rsidR="00D62931" w:rsidRDefault="00D62931" w:rsidP="00D62931">
            <w:pPr>
              <w:rPr>
                <w:highlight w:val="lightGray"/>
              </w:rPr>
            </w:pPr>
            <w:r>
              <w:rPr>
                <w:highlight w:val="lightGray"/>
              </w:rPr>
              <w:t>&lt;eventueel aangevuld met projectbladen; totaal maximaal 4 bladzijden A4-formaat&gt;</w:t>
            </w:r>
          </w:p>
        </w:tc>
      </w:tr>
      <w:tr w:rsidR="00583EA0" w14:paraId="2C44C561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D78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FE734" w14:textId="77777777" w:rsidR="00583EA0" w:rsidRDefault="00583EA0">
            <w:r>
              <w:t>Datum van de opdrachtverlening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F5803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B503C5" w14:paraId="62EF53C4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B954" w14:textId="77777777" w:rsidR="00B503C5" w:rsidRDefault="00B503C5" w:rsidP="00B503C5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B372" w14:textId="08B86E93" w:rsidR="00B503C5" w:rsidRDefault="00B503C5" w:rsidP="00B503C5">
            <w:r>
              <w:t>Oorspronkelijke opleverdatum bij opdrachtverstrekking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7E2CD6B" w14:textId="2676B873" w:rsidR="00B503C5" w:rsidRDefault="00B503C5" w:rsidP="00B503C5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B503C5" w14:paraId="38F15819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35A9" w14:textId="77777777" w:rsidR="00B503C5" w:rsidRDefault="00B503C5" w:rsidP="00B503C5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56DC" w14:textId="29C228D6" w:rsidR="00B503C5" w:rsidRDefault="00B503C5" w:rsidP="00B503C5">
            <w:r>
              <w:t>Definitieve opleverdatu</w:t>
            </w:r>
            <w:r w:rsidR="00AD29FA">
              <w:t>m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D1AF19A" w14:textId="0FCCD7B5" w:rsidR="00AD29FA" w:rsidRDefault="00AD29FA" w:rsidP="00B503C5">
            <w:r>
              <w:rPr>
                <w:highlight w:val="lightGray"/>
              </w:rPr>
              <w:t>Datum</w:t>
            </w:r>
          </w:p>
          <w:p w14:paraId="1D35EDD2" w14:textId="729FF22F" w:rsidR="00B503C5" w:rsidRDefault="00AD29FA" w:rsidP="00B503C5">
            <w:pPr>
              <w:rPr>
                <w:highlight w:val="lightGray"/>
              </w:rPr>
            </w:pPr>
            <w:r w:rsidRPr="00AD29FA">
              <w:rPr>
                <w:highlight w:val="lightGray"/>
              </w:rPr>
              <w:t>(verleend uitstel daarin begrepen)</w:t>
            </w:r>
          </w:p>
        </w:tc>
      </w:tr>
      <w:tr w:rsidR="00583EA0" w14:paraId="31F58FB3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D66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2828" w14:textId="77777777" w:rsidR="00583EA0" w:rsidRDefault="00583EA0">
            <w:r>
              <w:t>Aannemingssom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7BB27E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34DE52F5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8FE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38E5" w14:textId="77777777" w:rsidR="00583EA0" w:rsidRDefault="00583EA0">
            <w:r>
              <w:t>Gefactureerd bedrag (excl. BTW)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2626C3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536F4A9D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BDABF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79ECA8" w14:textId="77777777" w:rsidR="00583EA0" w:rsidRDefault="00583EA0">
            <w:r>
              <w:t>Contractvorm:</w:t>
            </w:r>
          </w:p>
          <w:p w14:paraId="7278B408" w14:textId="77777777" w:rsidR="00583EA0" w:rsidRDefault="00583EA0"/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B9F904B" w14:textId="6D18A0EC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</w:t>
            </w:r>
            <w:r w:rsidR="00D629BE">
              <w:rPr>
                <w:highlight w:val="lightGray"/>
              </w:rPr>
              <w:t xml:space="preserve"> (RAW/</w:t>
            </w:r>
            <w:r>
              <w:rPr>
                <w:highlight w:val="lightGray"/>
              </w:rPr>
              <w:t xml:space="preserve"> UAV-GC</w:t>
            </w:r>
            <w:r w:rsidR="00D629BE">
              <w:rPr>
                <w:highlight w:val="lightGray"/>
              </w:rPr>
              <w:t xml:space="preserve"> (D&amp;C, DBM etc.</w:t>
            </w:r>
            <w:r>
              <w:rPr>
                <w:highlight w:val="lightGray"/>
              </w:rPr>
              <w:t>)</w:t>
            </w:r>
          </w:p>
        </w:tc>
      </w:tr>
      <w:tr w:rsidR="00583EA0" w14:paraId="37C48150" w14:textId="77777777" w:rsidTr="003574A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8E39C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E4C8CB2" w14:textId="77777777" w:rsidR="00583EA0" w:rsidRDefault="00583EA0">
            <w:r>
              <w:t>Uitgevoerd in samenwerkingsverband: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A48110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  <w:p w14:paraId="229EAF97" w14:textId="77777777" w:rsidR="00AD29FA" w:rsidRDefault="00AD29FA">
            <w:pPr>
              <w:rPr>
                <w:highlight w:val="lightGray"/>
              </w:rPr>
            </w:pPr>
            <w:r>
              <w:rPr>
                <w:highlight w:val="lightGray"/>
              </w:rPr>
              <w:t>Combinatievorming: ja/nee</w:t>
            </w:r>
          </w:p>
          <w:p w14:paraId="19BE620E" w14:textId="31EE209F" w:rsidR="00AD29FA" w:rsidRDefault="00AD29FA">
            <w:pPr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Onderaanneming</w:t>
            </w:r>
            <w:proofErr w:type="spellEnd"/>
            <w:r>
              <w:rPr>
                <w:highlight w:val="lightGray"/>
              </w:rPr>
              <w:t>: ja/nee</w:t>
            </w:r>
          </w:p>
        </w:tc>
      </w:tr>
      <w:tr w:rsidR="00583EA0" w14:paraId="053C50FF" w14:textId="77777777" w:rsidTr="003574A2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A1A5D2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C630EE7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550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F3F94C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14:paraId="6E3E1FCC" w14:textId="77777777" w:rsidTr="003574A2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2AE27E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6690A4B" w14:textId="77777777" w:rsidR="00583EA0" w:rsidRDefault="00583EA0">
            <w:r>
              <w:t xml:space="preserve">Omvang </w:t>
            </w:r>
            <w:r w:rsidR="00AD29FA">
              <w:t xml:space="preserve">en aard </w:t>
            </w:r>
            <w:r>
              <w:t>van de werkzaamheden die door de gegadigde en de andere deelnemers in het  samenwerkingsverband zijn verricht.</w:t>
            </w:r>
          </w:p>
          <w:p w14:paraId="2C276B71" w14:textId="77777777" w:rsidR="009A553A" w:rsidRDefault="009A553A"/>
          <w:p w14:paraId="75BA8003" w14:textId="77777777" w:rsidR="009A553A" w:rsidRDefault="009A553A"/>
          <w:p w14:paraId="0D999A65" w14:textId="77777777" w:rsidR="009A553A" w:rsidRDefault="009A553A"/>
          <w:p w14:paraId="0F3A5711" w14:textId="77777777" w:rsidR="009A553A" w:rsidRDefault="009A553A"/>
          <w:p w14:paraId="21B739FE" w14:textId="77777777" w:rsidR="009A553A" w:rsidRDefault="009A553A"/>
          <w:p w14:paraId="4A691054" w14:textId="20A37AED" w:rsidR="009A553A" w:rsidRDefault="009A553A"/>
          <w:p w14:paraId="3AAF9770" w14:textId="7D516625" w:rsidR="00E05732" w:rsidRDefault="00E05732"/>
          <w:p w14:paraId="36C89E11" w14:textId="77777777" w:rsidR="00E05732" w:rsidRDefault="00E05732"/>
          <w:p w14:paraId="25C765EF" w14:textId="77777777" w:rsidR="009A553A" w:rsidRDefault="009A553A"/>
          <w:p w14:paraId="303FCB80" w14:textId="3BA43664" w:rsidR="009A553A" w:rsidRDefault="009A553A"/>
        </w:tc>
        <w:tc>
          <w:tcPr>
            <w:tcW w:w="550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</w:tcPr>
          <w:p w14:paraId="1A6EAB2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22A956E8" w14:textId="77777777" w:rsidR="00583EA0" w:rsidRDefault="00583EA0">
            <w:pPr>
              <w:rPr>
                <w:highlight w:val="lightGray"/>
              </w:rPr>
            </w:pPr>
          </w:p>
          <w:p w14:paraId="5577C44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6EB24C0F" w14:textId="77777777" w:rsidR="00583EA0" w:rsidRDefault="00583EA0">
            <w:pPr>
              <w:rPr>
                <w:highlight w:val="lightGray"/>
              </w:rPr>
            </w:pPr>
          </w:p>
          <w:p w14:paraId="491CBAF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  <w:tr w:rsidR="00AD29FA" w14:paraId="02E1C8DB" w14:textId="77777777" w:rsidTr="00AD29FA">
        <w:trPr>
          <w:cantSplit/>
          <w:trHeight w:val="372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76BC17" w14:textId="77777777" w:rsidR="00AD29FA" w:rsidRDefault="00AD29FA"/>
        </w:tc>
        <w:tc>
          <w:tcPr>
            <w:tcW w:w="9105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B5DCBB" w14:textId="4F4855C6" w:rsidR="00AD29FA" w:rsidRDefault="00AD29FA">
            <w:pPr>
              <w:rPr>
                <w:highlight w:val="lightGray"/>
              </w:rPr>
            </w:pPr>
            <w:r w:rsidRPr="006556AB">
              <w:t xml:space="preserve">Voldoen aan </w:t>
            </w:r>
            <w:r>
              <w:t>ge</w:t>
            </w:r>
            <w:r w:rsidRPr="006556AB">
              <w:t>schiktheidseis</w:t>
            </w:r>
            <w:r>
              <w:t xml:space="preserve"> en/of selectiecriterium</w:t>
            </w:r>
          </w:p>
        </w:tc>
      </w:tr>
      <w:tr w:rsidR="00AD29FA" w14:paraId="48421DBA" w14:textId="77777777" w:rsidTr="00AD29FA">
        <w:trPr>
          <w:cantSplit/>
          <w:trHeight w:val="388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5213659" w14:textId="77777777" w:rsidR="00AD29FA" w:rsidRDefault="00AD29FA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2EDFC8" w14:textId="36D104DF" w:rsidR="00AD29FA" w:rsidRDefault="00AD29FA">
            <w:r w:rsidRPr="006556AB">
              <w:t xml:space="preserve">Geef hier aan waarom </w:t>
            </w:r>
            <w:r>
              <w:t>gegadigde</w:t>
            </w:r>
            <w:r w:rsidRPr="006556AB">
              <w:t xml:space="preserve"> met deze referentie voldoet aan </w:t>
            </w:r>
            <w:r>
              <w:t>de gestelde betreffende geschiktheidseis en/of selectiecriterium</w:t>
            </w:r>
          </w:p>
        </w:tc>
        <w:tc>
          <w:tcPr>
            <w:tcW w:w="550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</w:tcPr>
          <w:p w14:paraId="6F4BC143" w14:textId="00E0ACF7" w:rsidR="00AD29FA" w:rsidRDefault="007449C1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motivering/onderbouwing</w:t>
            </w:r>
            <w:r w:rsidR="009A553A">
              <w:rPr>
                <w:highlight w:val="lightGray"/>
              </w:rPr>
              <w:t xml:space="preserve">, inclusief vermelding van </w:t>
            </w:r>
            <w:r w:rsidR="009A553A" w:rsidRPr="009A553A">
              <w:rPr>
                <w:highlight w:val="lightGray"/>
              </w:rPr>
              <w:t xml:space="preserve">uitgevoerde scope-onderdelen c.q. disciplines, werkzaamheden </w:t>
            </w:r>
            <w:proofErr w:type="spellStart"/>
            <w:r w:rsidR="009A553A" w:rsidRPr="009A553A">
              <w:rPr>
                <w:highlight w:val="lightGray"/>
              </w:rPr>
              <w:t>e.d</w:t>
            </w:r>
            <w:proofErr w:type="spellEnd"/>
          </w:p>
        </w:tc>
      </w:tr>
      <w:tr w:rsidR="009D177F" w14:paraId="24A7FE96" w14:textId="77777777" w:rsidTr="00AD29FA">
        <w:trPr>
          <w:cantSplit/>
          <w:trHeight w:val="1303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5E56" w14:textId="77777777" w:rsidR="009D177F" w:rsidRDefault="009D177F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E7B9" w14:textId="7F0D7B7C" w:rsidR="009D177F" w:rsidRDefault="009D177F">
            <w:r>
              <w:t>Referentieproject is voorzien van een ondertekende tevredenheidsverklaring van de (desbetreffende) opdrachtgever (Referentie-opdrachtgever ROG)</w:t>
            </w:r>
          </w:p>
        </w:tc>
        <w:tc>
          <w:tcPr>
            <w:tcW w:w="55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8F3E348" w14:textId="7BC6BAEA" w:rsidR="009D177F" w:rsidRDefault="00710B9B" w:rsidP="009D177F">
            <w:r>
              <w:t>Ondertekende t</w:t>
            </w:r>
            <w:r w:rsidR="009D177F">
              <w:t>evredenheidsverklaring ROG :</w:t>
            </w:r>
          </w:p>
          <w:p w14:paraId="4870A648" w14:textId="3F632C61" w:rsidR="009D177F" w:rsidRDefault="009D177F" w:rsidP="009D177F">
            <w:pPr>
              <w:rPr>
                <w:highlight w:val="lightGray"/>
              </w:rPr>
            </w:pPr>
            <w:r>
              <w:sym w:font="Wingdings" w:char="F06F"/>
            </w:r>
            <w:r>
              <w:t xml:space="preserve"> ja    </w:t>
            </w:r>
            <w:r>
              <w:sym w:font="Wingdings" w:char="F06F"/>
            </w:r>
            <w:r>
              <w:t xml:space="preserve"> nee</w:t>
            </w:r>
          </w:p>
        </w:tc>
      </w:tr>
    </w:tbl>
    <w:p w14:paraId="6056D589" w14:textId="77777777" w:rsidR="00583EA0" w:rsidRDefault="00583EA0" w:rsidP="00AD29FA">
      <w:pPr>
        <w:pStyle w:val="colofontitel"/>
      </w:pPr>
    </w:p>
    <w:sectPr w:rsidR="00583EA0" w:rsidSect="007351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7771E4" w14:textId="77777777" w:rsidR="00BB18A8" w:rsidRDefault="00BB18A8" w:rsidP="00A03602">
      <w:pPr>
        <w:spacing w:line="240" w:lineRule="auto"/>
      </w:pPr>
      <w:r>
        <w:separator/>
      </w:r>
    </w:p>
  </w:endnote>
  <w:endnote w:type="continuationSeparator" w:id="0">
    <w:p w14:paraId="112711DD" w14:textId="77777777" w:rsidR="00BB18A8" w:rsidRDefault="00BB18A8" w:rsidP="00A036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ECD289" w14:textId="77777777" w:rsidR="00A03602" w:rsidRDefault="00A0360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896701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F33239A" w14:textId="77777777" w:rsidR="00A03602" w:rsidRPr="00A03602" w:rsidRDefault="00A03602" w:rsidP="00A03602">
            <w:pPr>
              <w:numPr>
                <w:ilvl w:val="1"/>
                <w:numId w:val="0"/>
              </w:numPr>
              <w:ind w:right="1416"/>
              <w:rPr>
                <w:rFonts w:eastAsia="MS Gothic"/>
                <w:bCs/>
                <w:iCs/>
                <w:sz w:val="22"/>
                <w:szCs w:val="22"/>
              </w:rPr>
            </w:pPr>
            <w:r w:rsidRPr="00A03602">
              <w:rPr>
                <w:rFonts w:eastAsia="MS Gothic"/>
                <w:bCs/>
                <w:i/>
                <w:iCs/>
                <w:sz w:val="22"/>
                <w:szCs w:val="22"/>
              </w:rPr>
              <w:t>Middenmeer Noord</w:t>
            </w:r>
          </w:p>
          <w:p w14:paraId="7D42F75E" w14:textId="57E9883C" w:rsidR="00A03602" w:rsidRDefault="00A03602">
            <w:pPr>
              <w:pStyle w:val="Voettekst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2E51B15" w14:textId="77777777" w:rsidR="00A03602" w:rsidRDefault="00A03602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24F0B6" w14:textId="77777777" w:rsidR="00A03602" w:rsidRDefault="00A0360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FF146B" w14:textId="77777777" w:rsidR="00BB18A8" w:rsidRDefault="00BB18A8" w:rsidP="00A03602">
      <w:pPr>
        <w:spacing w:line="240" w:lineRule="auto"/>
      </w:pPr>
      <w:r>
        <w:separator/>
      </w:r>
    </w:p>
  </w:footnote>
  <w:footnote w:type="continuationSeparator" w:id="0">
    <w:p w14:paraId="724C4A33" w14:textId="77777777" w:rsidR="00BB18A8" w:rsidRDefault="00BB18A8" w:rsidP="00A036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9B70E2" w14:textId="77777777" w:rsidR="00A03602" w:rsidRDefault="00A0360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E97E6F" w14:textId="77777777" w:rsidR="00A03602" w:rsidRDefault="00A03602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3FD50" w14:textId="77777777" w:rsidR="00A03602" w:rsidRDefault="00A0360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4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EA0"/>
    <w:rsid w:val="0001106F"/>
    <w:rsid w:val="000242AF"/>
    <w:rsid w:val="000B46D8"/>
    <w:rsid w:val="00177A29"/>
    <w:rsid w:val="00233906"/>
    <w:rsid w:val="00246476"/>
    <w:rsid w:val="002B5524"/>
    <w:rsid w:val="002C758F"/>
    <w:rsid w:val="002D5DBD"/>
    <w:rsid w:val="002E7FB5"/>
    <w:rsid w:val="003574A2"/>
    <w:rsid w:val="003B3222"/>
    <w:rsid w:val="00424DED"/>
    <w:rsid w:val="004822C6"/>
    <w:rsid w:val="00482A4F"/>
    <w:rsid w:val="00527398"/>
    <w:rsid w:val="0055464A"/>
    <w:rsid w:val="00583EA0"/>
    <w:rsid w:val="00632123"/>
    <w:rsid w:val="00710B9B"/>
    <w:rsid w:val="00735183"/>
    <w:rsid w:val="007449C1"/>
    <w:rsid w:val="007B6223"/>
    <w:rsid w:val="0081028F"/>
    <w:rsid w:val="008104C5"/>
    <w:rsid w:val="00820E56"/>
    <w:rsid w:val="008402D9"/>
    <w:rsid w:val="00892034"/>
    <w:rsid w:val="008B1CC5"/>
    <w:rsid w:val="008C4597"/>
    <w:rsid w:val="009175F9"/>
    <w:rsid w:val="00927031"/>
    <w:rsid w:val="00936D92"/>
    <w:rsid w:val="009761CF"/>
    <w:rsid w:val="009A553A"/>
    <w:rsid w:val="009B0D92"/>
    <w:rsid w:val="009D177F"/>
    <w:rsid w:val="00A03098"/>
    <w:rsid w:val="00A03602"/>
    <w:rsid w:val="00A3732E"/>
    <w:rsid w:val="00A53085"/>
    <w:rsid w:val="00AD29FA"/>
    <w:rsid w:val="00B07F00"/>
    <w:rsid w:val="00B503C5"/>
    <w:rsid w:val="00B74C3C"/>
    <w:rsid w:val="00B82CCD"/>
    <w:rsid w:val="00B86A06"/>
    <w:rsid w:val="00BB0E72"/>
    <w:rsid w:val="00BB18A8"/>
    <w:rsid w:val="00BD0C39"/>
    <w:rsid w:val="00D14091"/>
    <w:rsid w:val="00D62931"/>
    <w:rsid w:val="00D629BE"/>
    <w:rsid w:val="00E05732"/>
    <w:rsid w:val="00E90079"/>
    <w:rsid w:val="00EB1492"/>
    <w:rsid w:val="00F115B3"/>
    <w:rsid w:val="00F12F0D"/>
    <w:rsid w:val="00F16E1D"/>
    <w:rsid w:val="00F327E3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E7AAB5"/>
  <w15:docId w15:val="{575D56CD-BC48-4A39-83B2-DCF05E25B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Ballontekst">
    <w:name w:val="Balloon Text"/>
    <w:basedOn w:val="Standaard"/>
    <w:link w:val="BallontekstChar"/>
    <w:rsid w:val="00D629B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D629BE"/>
    <w:rPr>
      <w:rFonts w:ascii="Segoe UI" w:eastAsia="Calibri" w:hAnsi="Segoe UI" w:cs="Segoe UI"/>
      <w:sz w:val="18"/>
      <w:szCs w:val="18"/>
      <w:lang w:eastAsia="en-US"/>
    </w:rPr>
  </w:style>
  <w:style w:type="paragraph" w:styleId="Koptekst">
    <w:name w:val="header"/>
    <w:basedOn w:val="Standaard"/>
    <w:link w:val="KoptekstChar"/>
    <w:unhideWhenUsed/>
    <w:rsid w:val="00A0360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A03602"/>
    <w:rPr>
      <w:rFonts w:eastAsia="Calibri"/>
      <w:lang w:eastAsia="en-US"/>
    </w:rPr>
  </w:style>
  <w:style w:type="paragraph" w:styleId="Voettekst">
    <w:name w:val="footer"/>
    <w:basedOn w:val="Standaard"/>
    <w:link w:val="VoettekstChar"/>
    <w:unhideWhenUsed/>
    <w:rsid w:val="00A03602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A03602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591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BT TENDER Advies</dc:creator>
  <cp:lastModifiedBy>Binh Tran</cp:lastModifiedBy>
  <cp:revision>19</cp:revision>
  <dcterms:created xsi:type="dcterms:W3CDTF">2020-06-07T05:38:00Z</dcterms:created>
  <dcterms:modified xsi:type="dcterms:W3CDTF">2020-12-02T20:19:00Z</dcterms:modified>
</cp:coreProperties>
</file>